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sämtliche Nasszellen</w:t>
            </w:r>
          </w:p>
          <w:p>
            <w:pPr>
              <w:spacing w:before="0" w:after="0" w:line="240" w:lineRule="auto"/>
            </w:pPr>
            <w:r>
              <w:t>DG/2.OG</w:t>
            </w:r>
          </w:p>
        </w:tc>
        <w:tc>
          <w:p>
            <w:pPr>
              <w:spacing w:before="0" w:after="0" w:line="240" w:lineRule="auto"/>
            </w:pPr>
            <w:r>
              <w:t>Wand/ Boden </w:t>
            </w:r>
          </w:p>
        </w:tc>
        <w:tc>
          <w:p>
            <w:pPr>
              <w:spacing w:before="0" w:after="0" w:line="240" w:lineRule="auto"/>
            </w:pPr>
            <w:r>
              <w:t>Fliesenkleber, Einbau jünger als 1990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07964916" name="12ed9540-f6e1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2332128" name="12ed9540-f6e1-11f0-88bd-97835190f67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alte Wände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84206495" name="72da50b0-f6e1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0460495" name="72da50b0-f6e1-11f0-88bd-97835190f67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2294306" name="e878d7b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3914798" name="e878d7b0-f6e6-11f0-88bd-97835190f67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31780055" name="0565b5d0-f6e9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5296750" name="0565b5d0-f6e9-11f0-88bd-97835190f67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Zimmer/ Wohnzimmer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p>
            <w:pPr>
              <w:spacing w:before="0" w:after="0" w:line="240" w:lineRule="auto"/>
            </w:pPr>
            <w:r>
              <w:t>Elektrospeicherofen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37866004" name="4eac93a0-f6e2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7563754" name="4eac93a0-f6e2-11f0-88bd-97835190f67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Bodenaufbau nach 1990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87436399" name="9a871b00-f6e3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138875" name="9a871b00-f6e3-11f0-88bd-97835190f67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Küchenrückwand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98831685" name="68c1d5d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9122100" name="68c1d5d0-f6e6-11f0-88bd-97835190f67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Gang, Küche, Wohnzimmer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71866714" name="aa3f1fe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0639182" name="aa3f1fe0-f6e6-11f0-88bd-97835190f67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Gang, Küche, Wohnzimmer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19156357" name="cdb5304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2166373" name="cdb53040-f6e6-11f0-88bd-97835190f679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46869628" name="fb993c4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9836239" name="fb993c40-f6e6-11f0-88bd-97835190f67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9350136" name="309fe970-f6e7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8045671" name="309fe970-f6e7-11f0-88bd-97835190f67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Fensterrahmem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16185978" name="4c373490-f6e7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6340065" name="4c373490-f6e7-11f0-88bd-97835190f679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 zementös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73104439" name="3057f910-f6e9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9703985" name="3057f910-f6e9-11f0-88bd-97835190f679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Rainstrasse 27, 8712 Stäfa</w:t>
          </w:r>
        </w:p>
        <w:p>
          <w:pPr>
            <w:spacing w:before="0" w:after="0"/>
          </w:pPr>
          <w:r>
            <w:t>687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